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Expert Opinion and Handwriting a matter involving financial impact or loss</w:t>
      </w:r>
    </w:p>
    <w:p>
      <w:pPr>
        <w:spacing w:before="0" w:after="160" w:line="269" w:lineRule="auto"/>
        <w:jc w:val="center"/>
      </w:pPr>
      <w:r>
        <w:rPr>
          <w:rFonts w:ascii="Times New Roman" w:hAnsi="Times New Roman"/>
          <w:b w:val="0"/>
          <w:i w:val="0"/>
          <w:color w:val="000000"/>
          <w:sz w:val="18"/>
        </w:rPr>
        <w:t>BSA Law drafts  |  Expert Opinion and Handwriting  |  Resource ID LAW-03-07-062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Show the amount through a dated working and source records. Keep principal, tax, interest, costs and disputed items separate.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LAW-03-07-062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Expert Opinion and Handwriting a matter involving financial impact or loss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